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86736272" name="01a037ec-fac5-7c81-ba79-8001e9fdb78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0063437" name="01a037ec-fac5-7c81-ba79-8001e9fdb78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03152546" name="01a037ed-1008-724a-b34d-4f179afa558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5699123" name="01a037ed-1008-724a-b34d-4f179afa558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 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88606277" name="01a03816-302b-7582-92af-f6c71d7d1c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2670399" name="01a03816-302b-7582-92af-f6c71d7d1c4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47812614" name="01a03816-4c0a-7fe0-9c78-53a5fe2f4bc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36057" name="01a03816-4c0a-7fe0-9c78-53a5fe2f4bc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92506607" name="01a03817-719d-778e-9cb7-af8c78f2f6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6868636" name="01a03817-719d-778e-9cb7-af8c78f2f69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6251347" name="01a03817-a352-7a27-a1fc-70a2de9d9c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5045251" name="01a03817-a352-7a27-a1fc-70a2de9d9cc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Rohreinführung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Rohreinführung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2858622" name="01a0381f-aeb5-7adf-8a6d-46e2cb5a212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3236405" name="01a0381f-aeb5-7adf-8a6d-46e2cb5a212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52669214" name="01a03820-844a-7290-9233-3a1776cac76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6608173" name="01a03820-844a-7290-9233-3a1776cac76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Stosswaldweg 1532, 9062 Lustmühle</w:t>
          </w:r>
        </w:p>
        <w:p>
          <w:pPr>
            <w:spacing w:before="0" w:after="0"/>
          </w:pPr>
          <w:r>
            <w:t>1164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